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A475C" w:rsidRDefault="00CA475C" w:rsidP="00CA47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146-17-8/1509</w:t>
      </w:r>
    </w:p>
    <w:p w:rsidR="00C36CA8" w:rsidRPr="00C23241" w:rsidRDefault="00CA475C" w:rsidP="00CA47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A475C" w:rsidRDefault="00CA475C" w:rsidP="00CA47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</w:p>
    <w:p w:rsidR="00C36CA8" w:rsidRPr="00C227D5" w:rsidRDefault="00C36CA8" w:rsidP="00CA47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Default="007C4B17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A475C" w:rsidRDefault="00CA475C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r w:rsidR="00E77710">
        <w:rPr>
          <w:rFonts w:ascii="Times New Roman" w:hAnsi="Times New Roman"/>
          <w:sz w:val="28"/>
          <w:szCs w:val="28"/>
          <w:lang w:val="uk-UA"/>
        </w:rPr>
        <w:t>Ширмівка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4B05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7E4B0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7E4B05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>щодо</w:t>
      </w:r>
      <w:r w:rsidR="007E4B05">
        <w:rPr>
          <w:rFonts w:ascii="Times New Roman" w:hAnsi="Times New Roman"/>
          <w:sz w:val="28"/>
          <w:szCs w:val="28"/>
          <w:lang w:val="uk-UA"/>
        </w:rPr>
        <w:t xml:space="preserve"> 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B05">
        <w:rPr>
          <w:rFonts w:ascii="Times New Roman" w:hAnsi="Times New Roman"/>
          <w:sz w:val="28"/>
          <w:szCs w:val="28"/>
          <w:lang w:val="uk-UA"/>
        </w:rPr>
        <w:t>в натурі (на місцевості</w:t>
      </w:r>
      <w:bookmarkStart w:id="0" w:name="_GoBack"/>
      <w:bookmarkEnd w:id="0"/>
      <w:r w:rsidR="007E4B05">
        <w:rPr>
          <w:rFonts w:ascii="Times New Roman" w:hAnsi="Times New Roman"/>
          <w:sz w:val="28"/>
          <w:szCs w:val="28"/>
          <w:lang w:val="uk-UA"/>
        </w:rPr>
        <w:t>)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34ACE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sz w:val="28"/>
          <w:szCs w:val="28"/>
          <w:lang w:val="uk-UA"/>
        </w:rPr>
        <w:t>орієнтовною</w:t>
      </w:r>
      <w:r w:rsidR="007C4B17">
        <w:rPr>
          <w:rFonts w:ascii="Times New Roman" w:hAnsi="Times New Roman"/>
          <w:sz w:val="28"/>
          <w:szCs w:val="28"/>
          <w:lang w:val="uk-UA"/>
        </w:rPr>
        <w:t xml:space="preserve"> площею 9,</w:t>
      </w:r>
      <w:r w:rsidR="00734ACE">
        <w:rPr>
          <w:rFonts w:ascii="Times New Roman" w:hAnsi="Times New Roman"/>
          <w:sz w:val="28"/>
          <w:szCs w:val="28"/>
          <w:lang w:val="uk-UA"/>
        </w:rPr>
        <w:t>87</w:t>
      </w:r>
      <w:r w:rsidR="007C4B17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CA475C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34ACE"/>
    <w:rsid w:val="00773856"/>
    <w:rsid w:val="0078250F"/>
    <w:rsid w:val="007B4699"/>
    <w:rsid w:val="007C4B17"/>
    <w:rsid w:val="007E4B05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CA475C"/>
    <w:rsid w:val="00D87CE5"/>
    <w:rsid w:val="00DB10AC"/>
    <w:rsid w:val="00E77710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68721-0340-4475-A36F-A1F16A9F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2021-09-23T13:26:00Z</cp:lastPrinted>
  <dcterms:created xsi:type="dcterms:W3CDTF">2021-09-22T09:22:00Z</dcterms:created>
  <dcterms:modified xsi:type="dcterms:W3CDTF">2021-10-11T07:44:00Z</dcterms:modified>
</cp:coreProperties>
</file>